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出库单</w:t>
      </w:r>
    </w:p>
    <w:p>
      <w:r>
        <w:t>记录编号：FM-061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领用部门/客户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用途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领用人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